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4908455" name="25258190-e22f-11ef-8832-dba3bb503e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121862" name="25258190-e22f-11ef-8832-dba3bb503e8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6636418" name="61eaafe0-e231-11ef-976b-730d8258af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973714" name="61eaafe0-e231-11ef-976b-730d8258af3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0082807" name="7ab4d140-e231-11ef-b93f-97a89b3879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752643" name="7ab4d140-e231-11ef-b93f-97a89b38792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1137338" name="96074b30-e231-11ef-9946-41cd16a4a3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440964" name="96074b30-e231-11ef-9946-41cd16a4a32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Alle Schlafzimmer / Gang / Treppenhaus / Wohnzimmer </w:t>
            </w:r>
          </w:p>
          <w:p>
            <w:pPr>
              <w:spacing w:before="0" w:after="0" w:line="240" w:lineRule="auto"/>
            </w:pPr>
            <w:r>
              <w:t>OG /EG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2821107" name="abfa30b0-e231-11ef-9903-1b96a55607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834053" name="abfa30b0-e231-11ef-9903-1b96a55607c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3931027" name="e7ea46a0-e231-11ef-a7b8-ab9b4868d7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24044" name="e7ea46a0-e231-11ef-a7b8-ab9b4868d71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3737539" name="f9d97e30-e231-11ef-a8cf-877a5cfd48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092845" name="f9d97e30-e231-11ef-a8cf-877a5cfd48e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4245984" name="0ae16300-e232-11ef-9437-ff1e3c19d3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827164" name="0ae16300-e232-11ef-9437-ff1e3c19d39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/ EG / 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174107" name="65a5edb0-e232-11ef-b02a-a10a236ae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318158" name="65a5edb0-e232-11ef-b02a-a10a236aeb4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/ EG / 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2322021" name="3d9f6340-e233-11ef-803c-75fb7c1cc8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656729" name="3d9f6340-e233-11ef-803c-75fb7c1cc82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9073681" name="35125540-e236-11ef-b85f-03edb8c29c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184532" name="35125540-e236-11ef-b85f-03edb8c29cd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1642623" name="4c74d050-e236-11ef-bd66-89a10c3e5c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062803" name="4c74d050-e236-11ef-bd66-89a10c3e5c5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0243598" name="68505060-e236-11ef-b56d-779b6209fa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379985" name="68505060-e236-11ef-b56d-779b6209fa3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1722209" name="7dff9d30-e236-11ef-9794-3f45dd5ce5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665503" name="7dff9d30-e236-11ef-9794-3f45dd5ce58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5171555" name="2a0c69f0-e237-11ef-93c3-a733cab766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35205" name="2a0c69f0-e237-11ef-93c3-a733cab7664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9129209" name="42d79cc0-e237-11ef-9395-5b20d8209b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778707" name="42d79cc0-e237-11ef-9395-5b20d8209b4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6744179" name="55b35730-e237-11ef-92b3-a32f2b852d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785930" name="55b35730-e237-11ef-92b3-a32f2b852dc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3734897" name="b87f16b0-e237-11ef-916d-25e8293a93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638622" name="b87f16b0-e237-11ef-916d-25e8293a936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3257742" name="e9725e80-e237-11ef-9d57-4b6374a0d7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591482" name="e9725e80-e237-11ef-9d57-4b6374a0d78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5417297" name="ff91d240-e237-11ef-9bf7-abf4eba75d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35169" name="ff91d240-e237-11ef-9bf7-abf4eba75d5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Treppenhaus / Waschküche / Werkstatt / 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7464799" name="eae29ae0-e238-11ef-bb76-87a8bb4c9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842621" name="eae29ae0-e238-11ef-bb76-87a8bb4c92e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5668929" name="3fae1040-e239-11ef-8b99-c9cafaa94f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69934" name="3fae1040-e239-11ef-8b99-c9cafaa94f0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9793659" name="5510c3b0-e239-11ef-80f0-0df5a957b0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299154" name="5510c3b0-e239-11ef-80f0-0df5a957b03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6674284" name="71896e20-e239-11ef-a67c-f7feb25dd9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614715" name="71896e20-e239-11ef-a67c-f7feb25dd9b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Boiler </w:t>
            </w:r>
          </w:p>
        </w:tc>
        <w:tc>
          <w:p>
            <w:pPr>
              <w:spacing w:before="0" w:after="0" w:line="240" w:lineRule="auto"/>
            </w:pPr>
            <w:r>
              <w:t>Bolier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9303065" name="8ef0e560-e239-11ef-8c46-895459bc0a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478329" name="8ef0e560-e239-11ef-8c46-895459bc0a2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1129857" name="d6613c30-e237-11ef-98e8-4308bf67aa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829827" name="d6613c30-e237-11ef-98e8-4308bf67aa8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Gottlieb-Binder-Strasse 9, 8802 Kilchberg</w:t>
          </w:r>
        </w:p>
        <w:p>
          <w:pPr>
            <w:spacing w:before="0" w:after="0"/>
          </w:pPr>
          <w:r>
            <w:t>91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